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3EA50" w14:textId="287A5EE8" w:rsidR="00122BE4" w:rsidRDefault="00544719" w:rsidP="00122BE4">
      <w:pPr>
        <w:pStyle w:val="Kop1zondernummerEmtio"/>
        <w:ind w:left="-1276"/>
      </w:pPr>
      <w:bookmarkStart w:id="0" w:name="_Ref401149752"/>
      <w:bookmarkStart w:id="1" w:name="_Toc319667631"/>
      <w:r>
        <w:t xml:space="preserve">Bijlage 7.3.1 </w:t>
      </w:r>
      <w:r w:rsidR="00122BE4">
        <w:t xml:space="preserve"> </w:t>
      </w:r>
      <w:r w:rsidR="00BD2179">
        <w:t>Perceel 1</w:t>
      </w:r>
      <w:r w:rsidR="00BD2179">
        <w:tab/>
      </w:r>
      <w:r w:rsidR="00BD2179">
        <w:tab/>
      </w:r>
      <w:r w:rsidR="00122BE4">
        <w:t>Referentiesjabloon</w:t>
      </w:r>
      <w:bookmarkEnd w:id="0"/>
      <w:bookmarkEnd w:id="1"/>
      <w:r w:rsidR="00122BE4">
        <w:t xml:space="preserve"> </w:t>
      </w:r>
    </w:p>
    <w:p w14:paraId="48F0D202" w14:textId="77777777" w:rsidR="00122BE4" w:rsidRDefault="00122BE4" w:rsidP="00122BE4">
      <w:pPr>
        <w:pStyle w:val="BasistekstEmtio"/>
        <w:ind w:left="-1276"/>
      </w:pPr>
    </w:p>
    <w:p w14:paraId="59B5737D" w14:textId="720DB29B" w:rsidR="00122BE4" w:rsidRDefault="00122BE4" w:rsidP="00122BE4">
      <w:pPr>
        <w:pStyle w:val="BasistekstEmtio"/>
        <w:ind w:left="-1276"/>
      </w:pPr>
      <w:r>
        <w:t xml:space="preserve">Geef met behulp van de onderstaande tabel voldoende referenties op bij vergelijkbare organisatie(s) waarmee alle in paragraaf </w:t>
      </w:r>
      <w:r w:rsidR="008E420F">
        <w:t>4.3.2</w:t>
      </w:r>
      <w:r>
        <w:t xml:space="preserve"> (onder </w:t>
      </w:r>
      <w:r w:rsidR="008E420F">
        <w:t>ii</w:t>
      </w:r>
      <w:r>
        <w:t xml:space="preserve">) genoemde kerncompetenties en randvoorwaarden aan bod komen. </w:t>
      </w:r>
      <w:r>
        <w:rPr>
          <w:b/>
        </w:rPr>
        <w:t xml:space="preserve">Beperk u </w:t>
      </w:r>
      <w:r w:rsidR="00CC77AF">
        <w:rPr>
          <w:b/>
        </w:rPr>
        <w:t>bij de punten 1</w:t>
      </w:r>
      <w:r w:rsidR="00782CEA">
        <w:rPr>
          <w:b/>
        </w:rPr>
        <w:t>1 en 12</w:t>
      </w:r>
      <w:r w:rsidR="00CC77AF">
        <w:rPr>
          <w:b/>
        </w:rPr>
        <w:t xml:space="preserve"> </w:t>
      </w:r>
      <w:r>
        <w:rPr>
          <w:b/>
        </w:rPr>
        <w:t>niet tot ‘ja’ of ‘nee’ antwoorden, maar beschrijf alle genoemde aspecten inhoudelijk</w:t>
      </w:r>
      <w:r w:rsidR="00EF404D">
        <w:rPr>
          <w:b/>
        </w:rPr>
        <w:t xml:space="preserve"> in de kolom ‘Onderbouwing van de competentie</w:t>
      </w:r>
      <w:r w:rsidR="00124D11">
        <w:rPr>
          <w:b/>
        </w:rPr>
        <w:t>’</w:t>
      </w:r>
      <w:r>
        <w:rPr>
          <w:b/>
        </w:rPr>
        <w:t>.</w:t>
      </w:r>
      <w:r>
        <w:t xml:space="preserve"> </w:t>
      </w:r>
    </w:p>
    <w:p w14:paraId="211C574E" w14:textId="77777777" w:rsidR="00122BE4" w:rsidRDefault="00122BE4" w:rsidP="00122BE4">
      <w:pPr>
        <w:pStyle w:val="BasistekstEmtio"/>
      </w:pPr>
    </w:p>
    <w:p w14:paraId="574E1D75" w14:textId="6B62F311" w:rsidR="00122BE4" w:rsidRDefault="00122BE4" w:rsidP="00122BE4">
      <w:pPr>
        <w:pStyle w:val="BasistekstEmtio"/>
        <w:ind w:left="-1276"/>
      </w:pPr>
      <w:r w:rsidRPr="00C43595">
        <w:t xml:space="preserve">Alle contactpersonen moeten zonder tussenkomst </w:t>
      </w:r>
      <w:r>
        <w:t xml:space="preserve">van </w:t>
      </w:r>
      <w:r w:rsidR="00F75D89">
        <w:t>Inschrijver</w:t>
      </w:r>
      <w:r w:rsidRPr="00C43595">
        <w:t xml:space="preserve"> benaderbaar</w:t>
      </w:r>
      <w:r w:rsidR="009E0572">
        <w:t xml:space="preserve"> zijn</w:t>
      </w:r>
      <w:r w:rsidRPr="00C43595">
        <w:t>.</w:t>
      </w:r>
      <w:r>
        <w:t xml:space="preserve"> </w:t>
      </w:r>
      <w:r w:rsidRPr="00C43595">
        <w:t xml:space="preserve">Afschermen van contactpersonen van klanten in verband met mogelijke geheimhoudingsplicht of aangeven dat alleen contact via </w:t>
      </w:r>
      <w:r w:rsidR="00410389">
        <w:t>Inschrijver</w:t>
      </w:r>
      <w:r w:rsidRPr="00C43595">
        <w:t xml:space="preserve"> mogelijk is zal er toe leiden dat de betreffende referentie niet in de beoordeling meegenomen zal worden. </w:t>
      </w:r>
      <w:r w:rsidR="00F75D89">
        <w:t>Aanbestedende Dienst</w:t>
      </w:r>
      <w:r>
        <w:t xml:space="preserve"> </w:t>
      </w:r>
      <w:r w:rsidRPr="00C43595">
        <w:t xml:space="preserve">zal geen ‘non </w:t>
      </w:r>
      <w:proofErr w:type="spellStart"/>
      <w:r w:rsidRPr="00C43595">
        <w:t>disclosure</w:t>
      </w:r>
      <w:proofErr w:type="spellEnd"/>
      <w:r w:rsidRPr="00C43595">
        <w:t xml:space="preserve"> </w:t>
      </w:r>
      <w:proofErr w:type="spellStart"/>
      <w:r w:rsidRPr="00C43595">
        <w:t>agreements</w:t>
      </w:r>
      <w:proofErr w:type="spellEnd"/>
      <w:r w:rsidRPr="00C43595">
        <w:t>’ ondertekenen als voorwaarde voor het verkrijgen van een referentie.</w:t>
      </w:r>
      <w:r>
        <w:t xml:space="preserve"> </w:t>
      </w:r>
    </w:p>
    <w:p w14:paraId="6065F9DD" w14:textId="432F7178" w:rsidR="00F216BC" w:rsidRDefault="00F216BC" w:rsidP="00122BE4">
      <w:pPr>
        <w:pStyle w:val="BasistekstEmtio"/>
        <w:ind w:left="-1276"/>
      </w:pPr>
    </w:p>
    <w:p w14:paraId="0E20EECD" w14:textId="72031BCE" w:rsidR="00F216BC" w:rsidRDefault="00F216BC" w:rsidP="00122BE4">
      <w:pPr>
        <w:pStyle w:val="BasistekstEmtio"/>
        <w:ind w:left="-1276"/>
      </w:pPr>
      <w:r>
        <w:t xml:space="preserve">Randvoorwaarde als vermeld in paragraaf </w:t>
      </w:r>
      <w:r w:rsidR="00F75D89">
        <w:t>4.3.2</w:t>
      </w:r>
      <w:r>
        <w:t xml:space="preserve">, onder </w:t>
      </w:r>
      <w:r w:rsidR="00F75D89">
        <w:t>ii</w:t>
      </w:r>
      <w:r>
        <w:t>: ‘</w:t>
      </w:r>
      <w:r w:rsidR="008C69D8" w:rsidRPr="008C69D8">
        <w:rPr>
          <w:i/>
          <w:iCs/>
        </w:rPr>
        <w:t>Referentie(s), voorzien van een door een referent te ondertekenen ‘tevredenheidsverklaring’ waarmee Inschrijver de onderstaande kerncompetentie(s) aantoont en aan de hierna gestelde randvoorwaarden voldoet. De referentie mag niet ouder zijn dan drie jaar, gerekend vanaf ingangsdatum van de betreffende overeenkomst. Alle aspecten binnen één kerncompetentie dienen in één referentie te worden aangetoond. De opgesomde kerncompetenties voor Perceel 1 mogen in combinatie met andere kerncompetenties in een of twee referenties worden aangetoond.</w:t>
      </w:r>
    </w:p>
    <w:p w14:paraId="6ACCEE56" w14:textId="77777777" w:rsidR="00122BE4" w:rsidRDefault="00122BE4" w:rsidP="00122BE4">
      <w:pPr>
        <w:pStyle w:val="BasistekstEmtio"/>
        <w:ind w:left="-1276"/>
      </w:pPr>
    </w:p>
    <w:p w14:paraId="52E05B77" w14:textId="77777777" w:rsidR="00122BE4" w:rsidRDefault="00122BE4" w:rsidP="00122BE4">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914"/>
      </w:tblGrid>
      <w:tr w:rsidR="00122BE4" w:rsidRPr="00965054" w14:paraId="464538C2" w14:textId="77777777" w:rsidTr="00782CEA">
        <w:trPr>
          <w:tblHeader/>
        </w:trPr>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914" w:type="dxa"/>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D84E2D">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914" w:type="dxa"/>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D84E2D">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914" w:type="dxa"/>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D84E2D">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914" w:type="dxa"/>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D84E2D">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914" w:type="dxa"/>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D84E2D">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914" w:type="dxa"/>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D84E2D">
        <w:tc>
          <w:tcPr>
            <w:tcW w:w="453" w:type="dxa"/>
          </w:tcPr>
          <w:p w14:paraId="4699952A" w14:textId="77777777" w:rsidR="00122BE4" w:rsidRPr="00B76C96" w:rsidRDefault="00122BE4" w:rsidP="00D84E2D">
            <w:pPr>
              <w:pStyle w:val="BasistekstEmtio"/>
              <w:rPr>
                <w:bCs/>
              </w:rPr>
            </w:pPr>
            <w:r>
              <w:rPr>
                <w:bCs/>
              </w:rPr>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914" w:type="dxa"/>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D84E2D">
        <w:tc>
          <w:tcPr>
            <w:tcW w:w="453" w:type="dxa"/>
          </w:tcPr>
          <w:p w14:paraId="3D4A26B0" w14:textId="77777777" w:rsidR="00122BE4" w:rsidRPr="00B76C96" w:rsidRDefault="00122BE4" w:rsidP="00D84E2D">
            <w:pPr>
              <w:pStyle w:val="BasistekstEmtio"/>
              <w:rPr>
                <w:bCs/>
              </w:rPr>
            </w:pPr>
            <w:r>
              <w:rPr>
                <w:bCs/>
              </w:rPr>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914" w:type="dxa"/>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D84E2D">
        <w:tc>
          <w:tcPr>
            <w:tcW w:w="453" w:type="dxa"/>
          </w:tcPr>
          <w:p w14:paraId="34E021A5" w14:textId="77777777" w:rsidR="00122BE4" w:rsidRPr="00B76C96" w:rsidRDefault="00122BE4" w:rsidP="00D84E2D">
            <w:pPr>
              <w:pStyle w:val="BasistekstEmtio"/>
              <w:rPr>
                <w:bCs/>
              </w:rPr>
            </w:pPr>
            <w:r>
              <w:rPr>
                <w:bCs/>
              </w:rPr>
              <w:lastRenderedPageBreak/>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914" w:type="dxa"/>
            <w:shd w:val="clear" w:color="auto" w:fill="auto"/>
          </w:tcPr>
          <w:p w14:paraId="0F1DD899" w14:textId="77777777" w:rsidR="00122BE4" w:rsidRPr="0081594A" w:rsidRDefault="00122BE4" w:rsidP="00D84E2D">
            <w:pPr>
              <w:pStyle w:val="BasistekstEmtio"/>
            </w:pPr>
          </w:p>
        </w:tc>
      </w:tr>
      <w:tr w:rsidR="00122BE4" w:rsidRPr="00965054" w14:paraId="1BE59B36" w14:textId="77777777" w:rsidTr="00D84E2D">
        <w:tc>
          <w:tcPr>
            <w:tcW w:w="453" w:type="dxa"/>
          </w:tcPr>
          <w:p w14:paraId="2C5C5C1D" w14:textId="2A9D5234" w:rsidR="00122BE4" w:rsidRPr="00B76C96" w:rsidRDefault="00F472B4" w:rsidP="00D84E2D">
            <w:pPr>
              <w:pStyle w:val="BasistekstEmtio"/>
              <w:rPr>
                <w:bCs/>
              </w:rPr>
            </w:pPr>
            <w:r>
              <w:rPr>
                <w:bCs/>
              </w:rPr>
              <w:t>8</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914" w:type="dxa"/>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D84E2D">
        <w:tc>
          <w:tcPr>
            <w:tcW w:w="453" w:type="dxa"/>
          </w:tcPr>
          <w:p w14:paraId="52802388" w14:textId="7F741F58" w:rsidR="00122BE4" w:rsidRPr="00B76C96" w:rsidRDefault="00F472B4" w:rsidP="00D84E2D">
            <w:pPr>
              <w:pStyle w:val="BasistekstEmtio"/>
              <w:rPr>
                <w:bCs/>
              </w:rPr>
            </w:pPr>
            <w:r>
              <w:rPr>
                <w:bCs/>
              </w:rPr>
              <w:t>9</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914" w:type="dxa"/>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D84E2D">
        <w:tc>
          <w:tcPr>
            <w:tcW w:w="453" w:type="dxa"/>
          </w:tcPr>
          <w:p w14:paraId="47C2AB6F" w14:textId="47023712" w:rsidR="00122BE4" w:rsidRPr="00B76C96" w:rsidRDefault="00122BE4" w:rsidP="00D84E2D">
            <w:pPr>
              <w:pStyle w:val="BasistekstEmtio"/>
              <w:rPr>
                <w:bCs/>
              </w:rPr>
            </w:pPr>
            <w:r>
              <w:rPr>
                <w:bCs/>
              </w:rPr>
              <w:t>1</w:t>
            </w:r>
            <w:r w:rsidR="00F472B4">
              <w:rPr>
                <w:bCs/>
              </w:rPr>
              <w:t>0</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914" w:type="dxa"/>
            <w:shd w:val="clear" w:color="auto" w:fill="auto"/>
          </w:tcPr>
          <w:p w14:paraId="5EB0880B" w14:textId="77777777" w:rsidR="00122BE4" w:rsidRPr="0081594A" w:rsidRDefault="00122BE4" w:rsidP="00D84E2D">
            <w:pPr>
              <w:pStyle w:val="BasistekstEmtio"/>
            </w:pPr>
          </w:p>
        </w:tc>
      </w:tr>
    </w:tbl>
    <w:p w14:paraId="7DE50EEE" w14:textId="577ABB0B" w:rsidR="00EA5460" w:rsidRDefault="00EA5460"/>
    <w:p w14:paraId="1A667522" w14:textId="77777777" w:rsidR="00EA5460" w:rsidRPr="00EA5460" w:rsidRDefault="00EA5460" w:rsidP="00EA5460">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6832"/>
        <w:gridCol w:w="2082"/>
      </w:tblGrid>
      <w:tr w:rsidR="00122BE4" w:rsidRPr="00965054" w14:paraId="0E7909FC" w14:textId="77777777" w:rsidTr="00587614">
        <w:trPr>
          <w:tblHeader/>
        </w:trPr>
        <w:tc>
          <w:tcPr>
            <w:tcW w:w="453" w:type="dxa"/>
          </w:tcPr>
          <w:p w14:paraId="3D7B7553" w14:textId="77777777" w:rsidR="00122BE4" w:rsidRPr="00B76C96" w:rsidRDefault="00122BE4" w:rsidP="00D84E2D">
            <w:pPr>
              <w:pStyle w:val="BasistekstEmtio"/>
              <w:rPr>
                <w:b/>
                <w:bCs/>
              </w:rPr>
            </w:pPr>
          </w:p>
        </w:tc>
        <w:tc>
          <w:tcPr>
            <w:tcW w:w="3739" w:type="dxa"/>
            <w:shd w:val="clear" w:color="auto" w:fill="auto"/>
          </w:tcPr>
          <w:p w14:paraId="4450D0B0" w14:textId="77777777" w:rsidR="00122BE4" w:rsidRPr="00B76C96" w:rsidRDefault="00122BE4" w:rsidP="00D84E2D">
            <w:pPr>
              <w:pStyle w:val="BasistekstEmtio"/>
              <w:rPr>
                <w:b/>
                <w:bCs/>
              </w:rPr>
            </w:pPr>
            <w:r>
              <w:rPr>
                <w:b/>
                <w:bCs/>
              </w:rPr>
              <w:t>C</w:t>
            </w:r>
            <w:r w:rsidRPr="00B76C96">
              <w:rPr>
                <w:b/>
                <w:bCs/>
              </w:rPr>
              <w:t>ompetenties</w:t>
            </w:r>
          </w:p>
        </w:tc>
        <w:tc>
          <w:tcPr>
            <w:tcW w:w="2046" w:type="dxa"/>
            <w:shd w:val="clear" w:color="auto" w:fill="auto"/>
          </w:tcPr>
          <w:p w14:paraId="6B62BA1D" w14:textId="77777777" w:rsidR="00122BE4" w:rsidRPr="00B76C96" w:rsidRDefault="00122BE4" w:rsidP="00D84E2D">
            <w:pPr>
              <w:pStyle w:val="BasistekstEmtio"/>
              <w:rPr>
                <w:b/>
                <w:bCs/>
              </w:rPr>
            </w:pPr>
            <w:r w:rsidRPr="00B76C96">
              <w:rPr>
                <w:b/>
                <w:bCs/>
              </w:rPr>
              <w:t>Van toepassing ja/nee</w:t>
            </w:r>
          </w:p>
        </w:tc>
        <w:tc>
          <w:tcPr>
            <w:tcW w:w="6832" w:type="dxa"/>
            <w:shd w:val="clear" w:color="auto" w:fill="auto"/>
          </w:tcPr>
          <w:p w14:paraId="458AE3FE" w14:textId="77777777" w:rsidR="00122BE4" w:rsidRPr="00B76C96" w:rsidRDefault="00122BE4" w:rsidP="00D84E2D">
            <w:pPr>
              <w:pStyle w:val="BasistekstEmtio"/>
              <w:rPr>
                <w:b/>
                <w:bCs/>
              </w:rPr>
            </w:pPr>
            <w:r w:rsidRPr="00B76C96">
              <w:rPr>
                <w:b/>
                <w:bCs/>
              </w:rPr>
              <w:t xml:space="preserve">Onderbouwing van de </w:t>
            </w:r>
            <w:r>
              <w:rPr>
                <w:b/>
                <w:bCs/>
              </w:rPr>
              <w:t>competentie</w:t>
            </w:r>
          </w:p>
        </w:tc>
        <w:tc>
          <w:tcPr>
            <w:tcW w:w="2082" w:type="dxa"/>
          </w:tcPr>
          <w:p w14:paraId="7C59720B" w14:textId="77777777" w:rsidR="00122BE4" w:rsidRPr="00B76C96" w:rsidRDefault="00122BE4" w:rsidP="00D84E2D">
            <w:pPr>
              <w:pStyle w:val="BasistekstEmtio"/>
              <w:rPr>
                <w:b/>
                <w:bCs/>
              </w:rPr>
            </w:pPr>
            <w:r>
              <w:rPr>
                <w:b/>
                <w:bCs/>
              </w:rPr>
              <w:t>Minimumvereiste (kerncompetentie)</w:t>
            </w:r>
          </w:p>
        </w:tc>
      </w:tr>
      <w:tr w:rsidR="00122BE4" w:rsidRPr="00965054" w14:paraId="1993C069" w14:textId="77777777" w:rsidTr="00587614">
        <w:tc>
          <w:tcPr>
            <w:tcW w:w="453" w:type="dxa"/>
          </w:tcPr>
          <w:p w14:paraId="5480B0EF" w14:textId="1C6E4D54" w:rsidR="00122BE4" w:rsidRDefault="00122BE4" w:rsidP="00D84E2D">
            <w:pPr>
              <w:pStyle w:val="BasistekstEmtio"/>
              <w:rPr>
                <w:bCs/>
              </w:rPr>
            </w:pPr>
            <w:r>
              <w:rPr>
                <w:bCs/>
              </w:rPr>
              <w:t>1</w:t>
            </w:r>
            <w:r w:rsidR="00587614">
              <w:rPr>
                <w:bCs/>
              </w:rPr>
              <w:t>1</w:t>
            </w:r>
          </w:p>
        </w:tc>
        <w:tc>
          <w:tcPr>
            <w:tcW w:w="3739" w:type="dxa"/>
            <w:shd w:val="clear" w:color="auto" w:fill="auto"/>
          </w:tcPr>
          <w:p w14:paraId="681096FD" w14:textId="313352C7" w:rsidR="00122BE4" w:rsidRPr="00B76C96" w:rsidRDefault="00765521" w:rsidP="00D84E2D">
            <w:pPr>
              <w:pStyle w:val="BasistekstEmtio"/>
              <w:rPr>
                <w:bCs/>
              </w:rPr>
            </w:pPr>
            <w:r>
              <w:rPr>
                <w:bCs/>
              </w:rPr>
              <w:t xml:space="preserve">Uit de referentieopdracht blijkt kennis van en ervaring met </w:t>
            </w:r>
            <w:r w:rsidR="00655FE4" w:rsidRPr="00655FE4">
              <w:t>het leveren van (mobiele) Devices (als benoemd in het betreffende Perceel) voor een bedrag van € 250.000,- ex btw per jaar bij één onderwijsinstelling, waarbij de onderwijsinstelling beschikt over minimaal tien decentrale locaties.</w:t>
            </w:r>
          </w:p>
        </w:tc>
        <w:tc>
          <w:tcPr>
            <w:tcW w:w="2046" w:type="dxa"/>
            <w:shd w:val="clear" w:color="auto" w:fill="auto"/>
          </w:tcPr>
          <w:p w14:paraId="5F7D63C4" w14:textId="77777777" w:rsidR="00122BE4" w:rsidRPr="0081594A" w:rsidRDefault="00122BE4" w:rsidP="00D84E2D">
            <w:pPr>
              <w:pStyle w:val="BasistekstEmtio"/>
            </w:pPr>
          </w:p>
        </w:tc>
        <w:tc>
          <w:tcPr>
            <w:tcW w:w="6832" w:type="dxa"/>
            <w:shd w:val="clear" w:color="auto" w:fill="auto"/>
          </w:tcPr>
          <w:p w14:paraId="686939B5" w14:textId="77777777" w:rsidR="00122BE4" w:rsidRPr="0081594A" w:rsidRDefault="00122BE4" w:rsidP="00D84E2D">
            <w:pPr>
              <w:pStyle w:val="BasistekstEmtio"/>
            </w:pPr>
          </w:p>
        </w:tc>
        <w:tc>
          <w:tcPr>
            <w:tcW w:w="2082" w:type="dxa"/>
            <w:shd w:val="clear" w:color="auto" w:fill="D9D9D9" w:themeFill="background2" w:themeFillShade="D9"/>
          </w:tcPr>
          <w:p w14:paraId="27D7B6FD" w14:textId="77777777" w:rsidR="00122BE4" w:rsidRPr="0081594A" w:rsidRDefault="00122BE4" w:rsidP="00D84E2D">
            <w:pPr>
              <w:pStyle w:val="BasistekstEmtio"/>
            </w:pPr>
            <w:r>
              <w:t>Minimumvereiste</w:t>
            </w:r>
          </w:p>
        </w:tc>
      </w:tr>
      <w:tr w:rsidR="00122BE4" w:rsidRPr="00965054" w14:paraId="285E0F44" w14:textId="77777777" w:rsidTr="00587614">
        <w:tc>
          <w:tcPr>
            <w:tcW w:w="453" w:type="dxa"/>
          </w:tcPr>
          <w:p w14:paraId="54492DF9" w14:textId="6B4F5D8D" w:rsidR="00122BE4" w:rsidRDefault="00122BE4" w:rsidP="00122BE4">
            <w:pPr>
              <w:pStyle w:val="BasistekstEmtio"/>
              <w:rPr>
                <w:bCs/>
              </w:rPr>
            </w:pPr>
            <w:r>
              <w:rPr>
                <w:bCs/>
              </w:rPr>
              <w:t>1</w:t>
            </w:r>
            <w:r w:rsidR="00587614">
              <w:rPr>
                <w:bCs/>
              </w:rPr>
              <w:t>2</w:t>
            </w:r>
          </w:p>
        </w:tc>
        <w:tc>
          <w:tcPr>
            <w:tcW w:w="3739" w:type="dxa"/>
            <w:shd w:val="clear" w:color="auto" w:fill="auto"/>
          </w:tcPr>
          <w:p w14:paraId="16757B48" w14:textId="2AF4ED2B" w:rsidR="00122BE4" w:rsidRDefault="00B1622C" w:rsidP="00122BE4">
            <w:r>
              <w:rPr>
                <w:bCs/>
              </w:rPr>
              <w:t xml:space="preserve">Uit de referentieopdracht blijkt kennis van en ervaring met </w:t>
            </w:r>
            <w:r w:rsidR="002837F2">
              <w:t xml:space="preserve">het </w:t>
            </w:r>
            <w:r w:rsidR="0074557D" w:rsidRPr="0074557D">
              <w:t xml:space="preserve">verzorgen van aanverwante Logistieke dienstverlening van minimaal 250 laptops, binnen een aansluitende periode van twee weken. Inschrijver is in staat om op efficiënte en professionele wijze aanverwante dienstverlening voor laptops te leveren </w:t>
            </w:r>
            <w:r w:rsidR="0074557D" w:rsidRPr="0074557D">
              <w:lastRenderedPageBreak/>
              <w:t>waaronder: a) voor uitlevering labelen van apparatuur; b) digitaal aanleveren van de CMDB gelijktijdig bij de uitlevering; c) uitpakken, plaatsen en werkend opleveren (incl. DOA test) van apparatuur; d) uitbreiding van fabrieksgarantie zowel in termijn van looptijd als in de vorm van helpdeskondersteuning en/of ondersteuning op afstand; e) verzekeringen tegen diefstal/beschadiging/molest/brand- en waterschade. Inschrijver heeft dit op dusdanige wijze georganiseerd dat deze dienstverlening voor uitlevering van een bestelling op locatie van Inschrijver kan plaatsvinden.</w:t>
            </w:r>
          </w:p>
        </w:tc>
        <w:tc>
          <w:tcPr>
            <w:tcW w:w="2046" w:type="dxa"/>
            <w:shd w:val="clear" w:color="auto" w:fill="auto"/>
          </w:tcPr>
          <w:p w14:paraId="34073A1F" w14:textId="77777777" w:rsidR="00122BE4" w:rsidRPr="0081594A" w:rsidRDefault="00122BE4" w:rsidP="00122BE4">
            <w:pPr>
              <w:pStyle w:val="BasistekstEmtio"/>
            </w:pPr>
          </w:p>
        </w:tc>
        <w:tc>
          <w:tcPr>
            <w:tcW w:w="6832" w:type="dxa"/>
            <w:shd w:val="clear" w:color="auto" w:fill="auto"/>
          </w:tcPr>
          <w:p w14:paraId="144D7D3F" w14:textId="77777777" w:rsidR="00122BE4" w:rsidRPr="0081594A" w:rsidRDefault="00122BE4" w:rsidP="00122BE4">
            <w:pPr>
              <w:pStyle w:val="BasistekstEmtio"/>
            </w:pPr>
          </w:p>
        </w:tc>
        <w:tc>
          <w:tcPr>
            <w:tcW w:w="2082" w:type="dxa"/>
            <w:shd w:val="clear" w:color="auto" w:fill="D9D9D9" w:themeFill="background2" w:themeFillShade="D9"/>
          </w:tcPr>
          <w:p w14:paraId="7BCAA663" w14:textId="7F0835D8" w:rsidR="00122BE4" w:rsidRDefault="00CD770B" w:rsidP="00122BE4">
            <w:pPr>
              <w:pStyle w:val="BasistekstEmtio"/>
            </w:pPr>
            <w:r>
              <w:t>Minimumvereiste</w:t>
            </w:r>
          </w:p>
        </w:tc>
      </w:tr>
    </w:tbl>
    <w:p w14:paraId="4221CEA6" w14:textId="77777777" w:rsidR="00122BE4" w:rsidRDefault="00122BE4" w:rsidP="00122BE4"/>
    <w:p w14:paraId="26019517" w14:textId="77777777" w:rsidR="00122BE4" w:rsidRDefault="00122BE4" w:rsidP="00122BE4"/>
    <w:p w14:paraId="25C16494" w14:textId="7BE9548B" w:rsidR="00122BE4" w:rsidRPr="00995232" w:rsidRDefault="00122BE4" w:rsidP="00122BE4">
      <w:pPr>
        <w:pStyle w:val="BasistekstEmtio"/>
        <w:ind w:left="-1276"/>
      </w:pPr>
      <w:r w:rsidRPr="00995232">
        <w:t xml:space="preserve">Ondergetekende </w:t>
      </w:r>
      <w:r w:rsidR="00251E08">
        <w:t xml:space="preserve">(Inschrijver) </w:t>
      </w:r>
      <w:r w:rsidRPr="00995232">
        <w:t>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5AA5F230" w:rsidR="00122BE4" w:rsidRPr="00995232" w:rsidRDefault="00410389" w:rsidP="00D84E2D">
            <w:pPr>
              <w:pStyle w:val="BasistekstEmtio"/>
            </w:pPr>
            <w:r>
              <w:t>Inschrijver</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59F5C9F6" w14:textId="77777777" w:rsidR="00122BE4" w:rsidRPr="00995232" w:rsidRDefault="00122BE4"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lastRenderedPageBreak/>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4C6F6BE" w14:textId="77777777" w:rsidR="00122BE4" w:rsidRPr="00995232" w:rsidRDefault="00122BE4" w:rsidP="00D84E2D">
            <w:pPr>
              <w:pStyle w:val="BasistekstEmtio"/>
            </w:pPr>
          </w:p>
        </w:tc>
      </w:tr>
    </w:tbl>
    <w:p w14:paraId="5940CDD6" w14:textId="4E7D63FE" w:rsidR="00B1622C" w:rsidRDefault="00B1622C" w:rsidP="003F3547">
      <w:pPr>
        <w:pStyle w:val="BasistekstEmtio"/>
      </w:pPr>
    </w:p>
    <w:p w14:paraId="3B71DDE4" w14:textId="42B4282C" w:rsidR="00DD1204" w:rsidRDefault="00DD1204" w:rsidP="00251E08">
      <w:pPr>
        <w:pStyle w:val="BasistekstEmtio"/>
        <w:ind w:left="-1276"/>
      </w:pPr>
      <w:r>
        <w:t xml:space="preserve">Ondergetekende (referent) verklaart dat de </w:t>
      </w:r>
      <w:r w:rsidR="00251E08">
        <w:t>referentiebeschrijving de waarheid weergeeft én dat de werkzaamheden naar tevredenheid zijn uitgevoerd.</w:t>
      </w:r>
    </w:p>
    <w:p w14:paraId="147606B7" w14:textId="77777777" w:rsidR="00251E08" w:rsidRDefault="00251E08" w:rsidP="00251E08">
      <w:pPr>
        <w:pStyle w:val="BasistekstEmtio"/>
        <w:ind w:left="-1276"/>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DD1204" w:rsidRPr="00995232" w14:paraId="3CA36BE0" w14:textId="77777777" w:rsidTr="00E901C1">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505AD072" w14:textId="0C18B56D" w:rsidR="00DD1204" w:rsidRPr="00995232" w:rsidRDefault="00251E08" w:rsidP="00E901C1">
            <w:pPr>
              <w:pStyle w:val="BasistekstEmtio"/>
            </w:pPr>
            <w:r>
              <w:t>Referent</w:t>
            </w:r>
          </w:p>
          <w:p w14:paraId="46FB9582" w14:textId="77777777" w:rsidR="00DD1204" w:rsidRPr="00995232" w:rsidRDefault="00DD1204" w:rsidP="00E901C1">
            <w:pPr>
              <w:pStyle w:val="BasistekstEmtio"/>
            </w:pPr>
          </w:p>
        </w:tc>
      </w:tr>
      <w:tr w:rsidR="00DD1204" w:rsidRPr="00995232" w14:paraId="43761F65"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646E4D6F" w14:textId="77777777" w:rsidR="00DD1204" w:rsidRPr="00995232" w:rsidRDefault="00DD1204" w:rsidP="00E901C1">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769D8C17" w14:textId="77777777" w:rsidR="00DD1204" w:rsidRPr="00995232" w:rsidRDefault="00DD1204" w:rsidP="00E901C1">
            <w:pPr>
              <w:pStyle w:val="BasistekstEmtio"/>
            </w:pPr>
          </w:p>
          <w:p w14:paraId="1514365C" w14:textId="77777777" w:rsidR="00DD1204" w:rsidRPr="00995232" w:rsidRDefault="00DD1204" w:rsidP="00E901C1">
            <w:pPr>
              <w:pStyle w:val="BasistekstEmtio"/>
            </w:pPr>
          </w:p>
        </w:tc>
      </w:tr>
      <w:tr w:rsidR="00DD1204" w:rsidRPr="00995232" w14:paraId="25F43E43"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259F3378" w14:textId="77777777" w:rsidR="00DD1204" w:rsidRPr="00995232" w:rsidRDefault="00DD1204" w:rsidP="00E901C1">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67864AE6" w14:textId="77777777" w:rsidR="00DD1204" w:rsidRPr="00995232" w:rsidRDefault="00DD1204" w:rsidP="00E901C1">
            <w:pPr>
              <w:pStyle w:val="BasistekstEmtio"/>
            </w:pPr>
          </w:p>
        </w:tc>
      </w:tr>
      <w:tr w:rsidR="00DD1204" w:rsidRPr="00995232" w14:paraId="30A7F382"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2605489D" w14:textId="77777777" w:rsidR="00DD1204" w:rsidRPr="00995232" w:rsidRDefault="00DD1204" w:rsidP="00E901C1">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33BF7252" w14:textId="77777777" w:rsidR="00DD1204" w:rsidRPr="00995232" w:rsidRDefault="00DD1204" w:rsidP="00E901C1">
            <w:pPr>
              <w:pStyle w:val="BasistekstEmtio"/>
            </w:pPr>
          </w:p>
          <w:p w14:paraId="529191F9" w14:textId="77777777" w:rsidR="00DD1204" w:rsidRPr="00995232" w:rsidRDefault="00DD1204" w:rsidP="00E901C1">
            <w:pPr>
              <w:pStyle w:val="BasistekstEmtio"/>
            </w:pPr>
          </w:p>
          <w:p w14:paraId="3599E3A9" w14:textId="77777777" w:rsidR="00DD1204" w:rsidRPr="00995232" w:rsidRDefault="00DD1204" w:rsidP="00E901C1">
            <w:pPr>
              <w:pStyle w:val="BasistekstEmtio"/>
            </w:pPr>
          </w:p>
          <w:p w14:paraId="6BBF9AF1" w14:textId="77777777" w:rsidR="00DD1204" w:rsidRPr="00995232" w:rsidRDefault="00DD1204" w:rsidP="00E901C1">
            <w:pPr>
              <w:pStyle w:val="BasistekstEmtio"/>
            </w:pPr>
          </w:p>
        </w:tc>
      </w:tr>
      <w:tr w:rsidR="00DD1204" w:rsidRPr="00995232" w14:paraId="1F0209B6" w14:textId="77777777" w:rsidTr="00E901C1">
        <w:tc>
          <w:tcPr>
            <w:tcW w:w="3416" w:type="dxa"/>
            <w:tcBorders>
              <w:top w:val="single" w:sz="4" w:space="0" w:color="auto"/>
              <w:left w:val="single" w:sz="4" w:space="0" w:color="auto"/>
              <w:bottom w:val="single" w:sz="4" w:space="0" w:color="auto"/>
              <w:right w:val="single" w:sz="4" w:space="0" w:color="auto"/>
            </w:tcBorders>
            <w:shd w:val="clear" w:color="auto" w:fill="D9D9D9"/>
          </w:tcPr>
          <w:p w14:paraId="363581B1" w14:textId="77777777" w:rsidR="00DD1204" w:rsidRPr="00995232" w:rsidRDefault="00DD1204" w:rsidP="00E901C1">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DBD375F" w14:textId="77777777" w:rsidR="00DD1204" w:rsidRPr="00995232" w:rsidRDefault="00DD1204" w:rsidP="00E901C1">
            <w:pPr>
              <w:pStyle w:val="BasistekstEmtio"/>
            </w:pPr>
          </w:p>
        </w:tc>
      </w:tr>
    </w:tbl>
    <w:p w14:paraId="153FEC59" w14:textId="77777777" w:rsidR="00DD1204" w:rsidRPr="003F3547" w:rsidRDefault="00DD1204" w:rsidP="003F3547">
      <w:pPr>
        <w:pStyle w:val="BasistekstEmtio"/>
      </w:pPr>
    </w:p>
    <w:sectPr w:rsidR="00DD1204" w:rsidRPr="003F3547" w:rsidSect="00122BE4">
      <w:headerReference w:type="default" r:id="rId11"/>
      <w:footerReference w:type="default" r:id="rId12"/>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40223" w14:textId="77777777" w:rsidR="00684CD6" w:rsidRPr="003F3547" w:rsidRDefault="00684CD6" w:rsidP="003F3547">
      <w:pPr>
        <w:pStyle w:val="Footer"/>
      </w:pPr>
    </w:p>
  </w:endnote>
  <w:endnote w:type="continuationSeparator" w:id="0">
    <w:p w14:paraId="4B526130" w14:textId="77777777" w:rsidR="00684CD6" w:rsidRPr="003F3547" w:rsidRDefault="00684CD6" w:rsidP="003F3547">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817937"/>
      <w:docPartObj>
        <w:docPartGallery w:val="Page Numbers (Bottom of Page)"/>
        <w:docPartUnique/>
      </w:docPartObj>
    </w:sdtPr>
    <w:sdtEndPr/>
    <w:sdtContent>
      <w:p w14:paraId="52C21AFA" w14:textId="24DC7CED" w:rsidR="00CD770B" w:rsidRDefault="00CD770B">
        <w:pPr>
          <w:pStyle w:val="Footer"/>
        </w:pPr>
        <w:r>
          <w:fldChar w:fldCharType="begin"/>
        </w:r>
        <w:r>
          <w:instrText>PAGE   \* MERGEFORMAT</w:instrText>
        </w:r>
        <w:r>
          <w:fldChar w:fldCharType="separate"/>
        </w:r>
        <w:r>
          <w:t>2</w:t>
        </w:r>
        <w:r>
          <w:fldChar w:fldCharType="end"/>
        </w:r>
      </w:p>
    </w:sdtContent>
  </w:sdt>
  <w:p w14:paraId="5FCD3108" w14:textId="77777777" w:rsidR="00CD770B" w:rsidRDefault="00CD7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32337" w14:textId="77777777" w:rsidR="00684CD6" w:rsidRPr="003F3547" w:rsidRDefault="00684CD6" w:rsidP="003F3547">
      <w:pPr>
        <w:pStyle w:val="Footer"/>
      </w:pPr>
    </w:p>
  </w:footnote>
  <w:footnote w:type="continuationSeparator" w:id="0">
    <w:p w14:paraId="20B22130" w14:textId="77777777" w:rsidR="00684CD6" w:rsidRPr="003F3547" w:rsidRDefault="00684CD6" w:rsidP="003F3547">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A365" w14:textId="1678805E" w:rsidR="00924487" w:rsidRDefault="00924487" w:rsidP="00122BE4">
    <w:pPr>
      <w:pStyle w:val="Header"/>
      <w:jc w:val="right"/>
      <w:rPr>
        <w:noProof/>
      </w:rPr>
    </w:pPr>
  </w:p>
  <w:p w14:paraId="441F53CB" w14:textId="214217BC" w:rsidR="00122BE4" w:rsidRDefault="00EA189B" w:rsidP="00EA189B">
    <w:pPr>
      <w:pStyle w:val="Header"/>
      <w:jc w:val="right"/>
    </w:pPr>
    <w:r>
      <w:rPr>
        <w:noProof/>
      </w:rPr>
      <w:drawing>
        <wp:inline distT="0" distB="0" distL="0" distR="0" wp14:anchorId="7F955D63" wp14:editId="610FB877">
          <wp:extent cx="1534601" cy="1083863"/>
          <wp:effectExtent l="0" t="0" r="889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0236" cy="10949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2"/>
  </w:num>
  <w:num w:numId="3">
    <w:abstractNumId w:val="26"/>
  </w:num>
  <w:num w:numId="4">
    <w:abstractNumId w:val="11"/>
  </w:num>
  <w:num w:numId="5">
    <w:abstractNumId w:val="28"/>
  </w:num>
  <w:num w:numId="6">
    <w:abstractNumId w:val="14"/>
  </w:num>
  <w:num w:numId="7">
    <w:abstractNumId w:val="13"/>
  </w:num>
  <w:num w:numId="8">
    <w:abstractNumId w:val="20"/>
  </w:num>
  <w:num w:numId="9">
    <w:abstractNumId w:val="23"/>
  </w:num>
  <w:num w:numId="10">
    <w:abstractNumId w:val="3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15"/>
  </w:num>
  <w:num w:numId="26">
    <w:abstractNumId w:val="3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8"/>
  </w:num>
  <w:num w:numId="32">
    <w:abstractNumId w:val="42"/>
  </w:num>
  <w:num w:numId="33">
    <w:abstractNumId w:val="16"/>
  </w:num>
  <w:num w:numId="34">
    <w:abstractNumId w:val="36"/>
  </w:num>
  <w:num w:numId="35">
    <w:abstractNumId w:val="44"/>
  </w:num>
  <w:num w:numId="36">
    <w:abstractNumId w:val="37"/>
  </w:num>
  <w:num w:numId="37">
    <w:abstractNumId w:val="29"/>
  </w:num>
  <w:num w:numId="38">
    <w:abstractNumId w:val="32"/>
  </w:num>
  <w:num w:numId="39">
    <w:abstractNumId w:val="33"/>
  </w:num>
  <w:num w:numId="40">
    <w:abstractNumId w:val="18"/>
  </w:num>
  <w:num w:numId="41">
    <w:abstractNumId w:val="41"/>
  </w:num>
  <w:num w:numId="42">
    <w:abstractNumId w:val="45"/>
  </w:num>
  <w:num w:numId="43">
    <w:abstractNumId w:val="17"/>
  </w:num>
  <w:num w:numId="44">
    <w:abstractNumId w:val="30"/>
  </w:num>
  <w:num w:numId="45">
    <w:abstractNumId w:val="25"/>
  </w:num>
  <w:num w:numId="46">
    <w:abstractNumId w:val="34"/>
  </w:num>
  <w:num w:numId="47">
    <w:abstractNumId w:val="12"/>
  </w:num>
  <w:num w:numId="48">
    <w:abstractNumId w:val="40"/>
  </w:num>
  <w:num w:numId="49">
    <w:abstractNumId w:val="43"/>
  </w:num>
  <w:num w:numId="5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4562"/>
    <w:rsid w:val="00006237"/>
    <w:rsid w:val="0000663D"/>
    <w:rsid w:val="00010D95"/>
    <w:rsid w:val="00011BFA"/>
    <w:rsid w:val="00012581"/>
    <w:rsid w:val="0002562D"/>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2C27"/>
    <w:rsid w:val="00074DAC"/>
    <w:rsid w:val="0007714E"/>
    <w:rsid w:val="0009698A"/>
    <w:rsid w:val="000A1B78"/>
    <w:rsid w:val="000B4190"/>
    <w:rsid w:val="000C01D4"/>
    <w:rsid w:val="000C0969"/>
    <w:rsid w:val="000C1A1A"/>
    <w:rsid w:val="000D38F1"/>
    <w:rsid w:val="000D6AB7"/>
    <w:rsid w:val="000E1539"/>
    <w:rsid w:val="000E4781"/>
    <w:rsid w:val="000E55A1"/>
    <w:rsid w:val="000E6E43"/>
    <w:rsid w:val="000F213A"/>
    <w:rsid w:val="000F2D93"/>
    <w:rsid w:val="000F650E"/>
    <w:rsid w:val="00100B98"/>
    <w:rsid w:val="00103CE7"/>
    <w:rsid w:val="00106601"/>
    <w:rsid w:val="00110A9F"/>
    <w:rsid w:val="001170AE"/>
    <w:rsid w:val="00122BE4"/>
    <w:rsid w:val="00122DED"/>
    <w:rsid w:val="00124D11"/>
    <w:rsid w:val="00132265"/>
    <w:rsid w:val="00134E43"/>
    <w:rsid w:val="00135A2A"/>
    <w:rsid w:val="00135E7B"/>
    <w:rsid w:val="00137CBB"/>
    <w:rsid w:val="00145B8E"/>
    <w:rsid w:val="0014640F"/>
    <w:rsid w:val="00152E4D"/>
    <w:rsid w:val="001579D8"/>
    <w:rsid w:val="001639F5"/>
    <w:rsid w:val="00172B1D"/>
    <w:rsid w:val="0018093D"/>
    <w:rsid w:val="00187A59"/>
    <w:rsid w:val="00191437"/>
    <w:rsid w:val="00194838"/>
    <w:rsid w:val="001B1B37"/>
    <w:rsid w:val="001B4C7E"/>
    <w:rsid w:val="001C11BE"/>
    <w:rsid w:val="001C6232"/>
    <w:rsid w:val="001C63E7"/>
    <w:rsid w:val="001D2384"/>
    <w:rsid w:val="001D2A06"/>
    <w:rsid w:val="001E2293"/>
    <w:rsid w:val="001E34AC"/>
    <w:rsid w:val="001E5F7F"/>
    <w:rsid w:val="001F5B4F"/>
    <w:rsid w:val="001F5C28"/>
    <w:rsid w:val="001F6547"/>
    <w:rsid w:val="001F66B9"/>
    <w:rsid w:val="002041B3"/>
    <w:rsid w:val="0020548B"/>
    <w:rsid w:val="0020607F"/>
    <w:rsid w:val="00206E2A"/>
    <w:rsid w:val="00206FF8"/>
    <w:rsid w:val="002074B2"/>
    <w:rsid w:val="00211760"/>
    <w:rsid w:val="00216489"/>
    <w:rsid w:val="00220A9C"/>
    <w:rsid w:val="0022534C"/>
    <w:rsid w:val="00225889"/>
    <w:rsid w:val="00230B64"/>
    <w:rsid w:val="00236DE9"/>
    <w:rsid w:val="00242226"/>
    <w:rsid w:val="002518D2"/>
    <w:rsid w:val="00251E08"/>
    <w:rsid w:val="00252B9A"/>
    <w:rsid w:val="00254088"/>
    <w:rsid w:val="00256039"/>
    <w:rsid w:val="0025694A"/>
    <w:rsid w:val="00257AA9"/>
    <w:rsid w:val="00262D4E"/>
    <w:rsid w:val="002646C8"/>
    <w:rsid w:val="00280D1D"/>
    <w:rsid w:val="00282B5D"/>
    <w:rsid w:val="00283592"/>
    <w:rsid w:val="002837F2"/>
    <w:rsid w:val="00286914"/>
    <w:rsid w:val="00294CD2"/>
    <w:rsid w:val="002956BA"/>
    <w:rsid w:val="002A2E44"/>
    <w:rsid w:val="002A7616"/>
    <w:rsid w:val="002B08A4"/>
    <w:rsid w:val="002B2998"/>
    <w:rsid w:val="002B64EE"/>
    <w:rsid w:val="002C46FB"/>
    <w:rsid w:val="002D0E88"/>
    <w:rsid w:val="002D52B2"/>
    <w:rsid w:val="002E2611"/>
    <w:rsid w:val="002E274E"/>
    <w:rsid w:val="002E68CD"/>
    <w:rsid w:val="002F678C"/>
    <w:rsid w:val="002F7B77"/>
    <w:rsid w:val="003063C0"/>
    <w:rsid w:val="00312D26"/>
    <w:rsid w:val="00317DEA"/>
    <w:rsid w:val="00322A9F"/>
    <w:rsid w:val="00323121"/>
    <w:rsid w:val="00334D4B"/>
    <w:rsid w:val="00335B5E"/>
    <w:rsid w:val="00337A4D"/>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389"/>
    <w:rsid w:val="00410F28"/>
    <w:rsid w:val="0041674F"/>
    <w:rsid w:val="0042594D"/>
    <w:rsid w:val="004363F0"/>
    <w:rsid w:val="004408D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B378A"/>
    <w:rsid w:val="004C1F23"/>
    <w:rsid w:val="004C51F8"/>
    <w:rsid w:val="004D1DD0"/>
    <w:rsid w:val="004D2412"/>
    <w:rsid w:val="004D43FD"/>
    <w:rsid w:val="004F4A4D"/>
    <w:rsid w:val="004F6A99"/>
    <w:rsid w:val="005017F3"/>
    <w:rsid w:val="00501A64"/>
    <w:rsid w:val="00503BFD"/>
    <w:rsid w:val="005043E5"/>
    <w:rsid w:val="00513D36"/>
    <w:rsid w:val="00515E2F"/>
    <w:rsid w:val="00521726"/>
    <w:rsid w:val="00526530"/>
    <w:rsid w:val="0053645C"/>
    <w:rsid w:val="00537058"/>
    <w:rsid w:val="00544719"/>
    <w:rsid w:val="00545244"/>
    <w:rsid w:val="00553801"/>
    <w:rsid w:val="005615BE"/>
    <w:rsid w:val="00562E3D"/>
    <w:rsid w:val="00575FFC"/>
    <w:rsid w:val="005818B8"/>
    <w:rsid w:val="00587614"/>
    <w:rsid w:val="0059027A"/>
    <w:rsid w:val="005A1BD7"/>
    <w:rsid w:val="005A2BEC"/>
    <w:rsid w:val="005B4FAF"/>
    <w:rsid w:val="005C198D"/>
    <w:rsid w:val="005C1C7A"/>
    <w:rsid w:val="005C5603"/>
    <w:rsid w:val="005C6668"/>
    <w:rsid w:val="005D4151"/>
    <w:rsid w:val="005D5E21"/>
    <w:rsid w:val="005E3E58"/>
    <w:rsid w:val="006040DB"/>
    <w:rsid w:val="00606D41"/>
    <w:rsid w:val="00610FF8"/>
    <w:rsid w:val="00612C22"/>
    <w:rsid w:val="00617A64"/>
    <w:rsid w:val="00620ED3"/>
    <w:rsid w:val="00624485"/>
    <w:rsid w:val="00636CB1"/>
    <w:rsid w:val="006373F7"/>
    <w:rsid w:val="00637582"/>
    <w:rsid w:val="00641E45"/>
    <w:rsid w:val="00647A67"/>
    <w:rsid w:val="00653D01"/>
    <w:rsid w:val="00655FE4"/>
    <w:rsid w:val="00661740"/>
    <w:rsid w:val="006643F8"/>
    <w:rsid w:val="00664EE1"/>
    <w:rsid w:val="006662ED"/>
    <w:rsid w:val="006767B2"/>
    <w:rsid w:val="00684CD6"/>
    <w:rsid w:val="00685EED"/>
    <w:rsid w:val="006953A2"/>
    <w:rsid w:val="00695A52"/>
    <w:rsid w:val="006B6044"/>
    <w:rsid w:val="006C6A9D"/>
    <w:rsid w:val="006D1154"/>
    <w:rsid w:val="006D2ECD"/>
    <w:rsid w:val="006E72B7"/>
    <w:rsid w:val="00703BD3"/>
    <w:rsid w:val="00705849"/>
    <w:rsid w:val="00706308"/>
    <w:rsid w:val="00712665"/>
    <w:rsid w:val="0071386B"/>
    <w:rsid w:val="0072479C"/>
    <w:rsid w:val="007358BA"/>
    <w:rsid w:val="007361EE"/>
    <w:rsid w:val="00743326"/>
    <w:rsid w:val="0074557D"/>
    <w:rsid w:val="007502AF"/>
    <w:rsid w:val="00750733"/>
    <w:rsid w:val="00750780"/>
    <w:rsid w:val="007525D1"/>
    <w:rsid w:val="00752725"/>
    <w:rsid w:val="00756C31"/>
    <w:rsid w:val="00760A65"/>
    <w:rsid w:val="00763B35"/>
    <w:rsid w:val="00764AF2"/>
    <w:rsid w:val="00765521"/>
    <w:rsid w:val="00766E99"/>
    <w:rsid w:val="00770652"/>
    <w:rsid w:val="00775717"/>
    <w:rsid w:val="00776618"/>
    <w:rsid w:val="00782CEA"/>
    <w:rsid w:val="007865DD"/>
    <w:rsid w:val="00787B55"/>
    <w:rsid w:val="0079179F"/>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4B34"/>
    <w:rsid w:val="0086137E"/>
    <w:rsid w:val="00862897"/>
    <w:rsid w:val="008664DD"/>
    <w:rsid w:val="00873409"/>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C69D8"/>
    <w:rsid w:val="008D7BDD"/>
    <w:rsid w:val="008E420F"/>
    <w:rsid w:val="008E512C"/>
    <w:rsid w:val="008E7C31"/>
    <w:rsid w:val="00902125"/>
    <w:rsid w:val="0090254C"/>
    <w:rsid w:val="0090724E"/>
    <w:rsid w:val="00910D57"/>
    <w:rsid w:val="00915AC6"/>
    <w:rsid w:val="00916F3A"/>
    <w:rsid w:val="009221AC"/>
    <w:rsid w:val="009225D7"/>
    <w:rsid w:val="00924487"/>
    <w:rsid w:val="009261FD"/>
    <w:rsid w:val="00934750"/>
    <w:rsid w:val="00934E30"/>
    <w:rsid w:val="00935271"/>
    <w:rsid w:val="00943209"/>
    <w:rsid w:val="0094509D"/>
    <w:rsid w:val="00945318"/>
    <w:rsid w:val="00950DB4"/>
    <w:rsid w:val="009534C6"/>
    <w:rsid w:val="00957CCB"/>
    <w:rsid w:val="009606EB"/>
    <w:rsid w:val="00962C9E"/>
    <w:rsid w:val="00963973"/>
    <w:rsid w:val="00971786"/>
    <w:rsid w:val="00971B3B"/>
    <w:rsid w:val="00974E9A"/>
    <w:rsid w:val="009C0373"/>
    <w:rsid w:val="009C1976"/>
    <w:rsid w:val="009C2F9E"/>
    <w:rsid w:val="009D5AE2"/>
    <w:rsid w:val="009E0572"/>
    <w:rsid w:val="009F1BEF"/>
    <w:rsid w:val="00A04DD1"/>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4C29"/>
    <w:rsid w:val="00A76E7C"/>
    <w:rsid w:val="00A80377"/>
    <w:rsid w:val="00A81955"/>
    <w:rsid w:val="00A85AD9"/>
    <w:rsid w:val="00A871D6"/>
    <w:rsid w:val="00AA2F6F"/>
    <w:rsid w:val="00AB0D90"/>
    <w:rsid w:val="00AB1E21"/>
    <w:rsid w:val="00AB1E30"/>
    <w:rsid w:val="00AB2477"/>
    <w:rsid w:val="00AB26FA"/>
    <w:rsid w:val="00AB56F0"/>
    <w:rsid w:val="00AB5DBD"/>
    <w:rsid w:val="00AB5F0C"/>
    <w:rsid w:val="00AB77BB"/>
    <w:rsid w:val="00AC273E"/>
    <w:rsid w:val="00AC5C9C"/>
    <w:rsid w:val="00AD24E6"/>
    <w:rsid w:val="00AD31A0"/>
    <w:rsid w:val="00AD44F1"/>
    <w:rsid w:val="00AD4DF7"/>
    <w:rsid w:val="00AE0183"/>
    <w:rsid w:val="00AE2110"/>
    <w:rsid w:val="00AE2EB1"/>
    <w:rsid w:val="00B01DA1"/>
    <w:rsid w:val="00B05761"/>
    <w:rsid w:val="00B11A76"/>
    <w:rsid w:val="00B1622C"/>
    <w:rsid w:val="00B233E3"/>
    <w:rsid w:val="00B30352"/>
    <w:rsid w:val="00B32813"/>
    <w:rsid w:val="00B346DF"/>
    <w:rsid w:val="00B460C2"/>
    <w:rsid w:val="00B47460"/>
    <w:rsid w:val="00B56800"/>
    <w:rsid w:val="00B63EB9"/>
    <w:rsid w:val="00B75ED8"/>
    <w:rsid w:val="00B77809"/>
    <w:rsid w:val="00B83AEF"/>
    <w:rsid w:val="00B83B98"/>
    <w:rsid w:val="00B860DC"/>
    <w:rsid w:val="00B902D7"/>
    <w:rsid w:val="00B91863"/>
    <w:rsid w:val="00B9540B"/>
    <w:rsid w:val="00BA3794"/>
    <w:rsid w:val="00BA3F4D"/>
    <w:rsid w:val="00BA79E3"/>
    <w:rsid w:val="00BA7C99"/>
    <w:rsid w:val="00BB1FC1"/>
    <w:rsid w:val="00BB239A"/>
    <w:rsid w:val="00BB31CE"/>
    <w:rsid w:val="00BC0188"/>
    <w:rsid w:val="00BC6FB7"/>
    <w:rsid w:val="00BD2179"/>
    <w:rsid w:val="00BE0AB6"/>
    <w:rsid w:val="00BE0DF1"/>
    <w:rsid w:val="00BE55A7"/>
    <w:rsid w:val="00BE64B3"/>
    <w:rsid w:val="00BF6A7B"/>
    <w:rsid w:val="00BF6B3C"/>
    <w:rsid w:val="00C06D9A"/>
    <w:rsid w:val="00C0702B"/>
    <w:rsid w:val="00C11B08"/>
    <w:rsid w:val="00C12133"/>
    <w:rsid w:val="00C12A81"/>
    <w:rsid w:val="00C17A25"/>
    <w:rsid w:val="00C201EB"/>
    <w:rsid w:val="00C33308"/>
    <w:rsid w:val="00C4003A"/>
    <w:rsid w:val="00C41422"/>
    <w:rsid w:val="00C50828"/>
    <w:rsid w:val="00C51137"/>
    <w:rsid w:val="00C6206C"/>
    <w:rsid w:val="00C72D11"/>
    <w:rsid w:val="00C85201"/>
    <w:rsid w:val="00C863AE"/>
    <w:rsid w:val="00C87372"/>
    <w:rsid w:val="00C92E08"/>
    <w:rsid w:val="00C93473"/>
    <w:rsid w:val="00C971C1"/>
    <w:rsid w:val="00CA1FE3"/>
    <w:rsid w:val="00CA332D"/>
    <w:rsid w:val="00CB254D"/>
    <w:rsid w:val="00CB3533"/>
    <w:rsid w:val="00CB7542"/>
    <w:rsid w:val="00CB7600"/>
    <w:rsid w:val="00CB7D61"/>
    <w:rsid w:val="00CC6A4B"/>
    <w:rsid w:val="00CC77AF"/>
    <w:rsid w:val="00CD770B"/>
    <w:rsid w:val="00CD7A5A"/>
    <w:rsid w:val="00CD7AAF"/>
    <w:rsid w:val="00CE2BA6"/>
    <w:rsid w:val="00CE564D"/>
    <w:rsid w:val="00CF2B0C"/>
    <w:rsid w:val="00CF448A"/>
    <w:rsid w:val="00D023A0"/>
    <w:rsid w:val="00D15892"/>
    <w:rsid w:val="00D16E87"/>
    <w:rsid w:val="00D25AA0"/>
    <w:rsid w:val="00D27D0E"/>
    <w:rsid w:val="00D35DA7"/>
    <w:rsid w:val="00D440AF"/>
    <w:rsid w:val="00D47AD0"/>
    <w:rsid w:val="00D515F8"/>
    <w:rsid w:val="00D57A57"/>
    <w:rsid w:val="00D613A9"/>
    <w:rsid w:val="00D658D3"/>
    <w:rsid w:val="00D7238E"/>
    <w:rsid w:val="00D73003"/>
    <w:rsid w:val="00D73C03"/>
    <w:rsid w:val="00D81A72"/>
    <w:rsid w:val="00D92EDA"/>
    <w:rsid w:val="00D9359B"/>
    <w:rsid w:val="00D94B0E"/>
    <w:rsid w:val="00DA2887"/>
    <w:rsid w:val="00DA5661"/>
    <w:rsid w:val="00DA6E07"/>
    <w:rsid w:val="00DA7584"/>
    <w:rsid w:val="00DA7A62"/>
    <w:rsid w:val="00DB0413"/>
    <w:rsid w:val="00DB0F15"/>
    <w:rsid w:val="00DB3292"/>
    <w:rsid w:val="00DB6038"/>
    <w:rsid w:val="00DB72D0"/>
    <w:rsid w:val="00DC2F99"/>
    <w:rsid w:val="00DC489D"/>
    <w:rsid w:val="00DC6A0D"/>
    <w:rsid w:val="00DC70B1"/>
    <w:rsid w:val="00DD1204"/>
    <w:rsid w:val="00DD140B"/>
    <w:rsid w:val="00DD2123"/>
    <w:rsid w:val="00DD2A9E"/>
    <w:rsid w:val="00DD509E"/>
    <w:rsid w:val="00DE14C5"/>
    <w:rsid w:val="00DE2331"/>
    <w:rsid w:val="00DE2FD1"/>
    <w:rsid w:val="00DE5157"/>
    <w:rsid w:val="00DF1BBC"/>
    <w:rsid w:val="00E05BA5"/>
    <w:rsid w:val="00E07762"/>
    <w:rsid w:val="00E12CAA"/>
    <w:rsid w:val="00E23228"/>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78A0"/>
    <w:rsid w:val="00E7078D"/>
    <w:rsid w:val="00E7085E"/>
    <w:rsid w:val="00E76843"/>
    <w:rsid w:val="00E84486"/>
    <w:rsid w:val="00E87FB4"/>
    <w:rsid w:val="00E93FCF"/>
    <w:rsid w:val="00E96A53"/>
    <w:rsid w:val="00E96BF0"/>
    <w:rsid w:val="00E971C6"/>
    <w:rsid w:val="00E9778E"/>
    <w:rsid w:val="00EA189B"/>
    <w:rsid w:val="00EA5460"/>
    <w:rsid w:val="00EB7C66"/>
    <w:rsid w:val="00EC11FF"/>
    <w:rsid w:val="00EC42E3"/>
    <w:rsid w:val="00EC6C0A"/>
    <w:rsid w:val="00EC72BE"/>
    <w:rsid w:val="00ED62BB"/>
    <w:rsid w:val="00EE35E4"/>
    <w:rsid w:val="00EF404D"/>
    <w:rsid w:val="00F005C9"/>
    <w:rsid w:val="00F07BC3"/>
    <w:rsid w:val="00F1404D"/>
    <w:rsid w:val="00F16B2B"/>
    <w:rsid w:val="00F16EDB"/>
    <w:rsid w:val="00F208DC"/>
    <w:rsid w:val="00F216BC"/>
    <w:rsid w:val="00F22CB3"/>
    <w:rsid w:val="00F234F5"/>
    <w:rsid w:val="00F25162"/>
    <w:rsid w:val="00F3166C"/>
    <w:rsid w:val="00F33259"/>
    <w:rsid w:val="00F33BAD"/>
    <w:rsid w:val="00F44FB8"/>
    <w:rsid w:val="00F472B4"/>
    <w:rsid w:val="00F4786E"/>
    <w:rsid w:val="00F502CA"/>
    <w:rsid w:val="00F519B9"/>
    <w:rsid w:val="00F55E8B"/>
    <w:rsid w:val="00F564F9"/>
    <w:rsid w:val="00F65073"/>
    <w:rsid w:val="00F669BA"/>
    <w:rsid w:val="00F75D89"/>
    <w:rsid w:val="00F7766C"/>
    <w:rsid w:val="00F82076"/>
    <w:rsid w:val="00F94FCC"/>
    <w:rsid w:val="00FA269F"/>
    <w:rsid w:val="00FA713F"/>
    <w:rsid w:val="00FB21F7"/>
    <w:rsid w:val="00FB22AF"/>
    <w:rsid w:val="00FB2AAE"/>
    <w:rsid w:val="00FB5C41"/>
    <w:rsid w:val="00FB7F9C"/>
    <w:rsid w:val="00FC25E1"/>
    <w:rsid w:val="00FC3BC7"/>
    <w:rsid w:val="00FC3FA5"/>
    <w:rsid w:val="00FC6260"/>
    <w:rsid w:val="00FD2C03"/>
    <w:rsid w:val="00FD4B6C"/>
    <w:rsid w:val="00FD63B3"/>
    <w:rsid w:val="00FE1BFD"/>
    <w:rsid w:val="00FE7D79"/>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Heading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Heading2">
    <w:name w:val="heading 2"/>
    <w:aliases w:val="Kop 2 Emtio,(Paragraaf) Emtio"/>
    <w:basedOn w:val="ZsysbasisEmtio"/>
    <w:next w:val="BasistekstEmtio"/>
    <w:link w:val="Heading2Char"/>
    <w:qFormat/>
    <w:rsid w:val="00345315"/>
    <w:pPr>
      <w:keepNext/>
      <w:keepLines/>
      <w:numPr>
        <w:ilvl w:val="1"/>
        <w:numId w:val="47"/>
      </w:numPr>
      <w:outlineLvl w:val="1"/>
    </w:pPr>
    <w:rPr>
      <w:b/>
      <w:bCs/>
      <w:iCs/>
      <w:szCs w:val="28"/>
    </w:rPr>
  </w:style>
  <w:style w:type="paragraph" w:styleId="Heading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Heading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Heading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Heading6">
    <w:name w:val="heading 6"/>
    <w:aliases w:val="Kop 6 Emtio"/>
    <w:basedOn w:val="ZsysbasisEmtio"/>
    <w:next w:val="BasistekstEmtio"/>
    <w:qFormat/>
    <w:rsid w:val="00345315"/>
    <w:pPr>
      <w:keepNext/>
      <w:keepLines/>
      <w:numPr>
        <w:ilvl w:val="5"/>
        <w:numId w:val="47"/>
      </w:numPr>
      <w:outlineLvl w:val="5"/>
    </w:pPr>
  </w:style>
  <w:style w:type="paragraph" w:styleId="Heading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Heading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Heading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uiPriority w:val="98"/>
    <w:semiHidden/>
    <w:rsid w:val="00122DED"/>
  </w:style>
  <w:style w:type="paragraph" w:styleId="Footer">
    <w:name w:val="footer"/>
    <w:basedOn w:val="ZsysbasisEmtio"/>
    <w:next w:val="BasistekstEmtio"/>
    <w:link w:val="FooterChar"/>
    <w:uiPriority w:val="99"/>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4"/>
      </w:numPr>
      <w:ind w:left="357" w:hanging="357"/>
    </w:pPr>
  </w:style>
  <w:style w:type="paragraph" w:styleId="ListBullet2">
    <w:name w:val="List Bullet 2"/>
    <w:basedOn w:val="ZsysbasisEmtio"/>
    <w:next w:val="BasistekstEmtio"/>
    <w:uiPriority w:val="98"/>
    <w:semiHidden/>
    <w:rsid w:val="00E7078D"/>
    <w:pPr>
      <w:numPr>
        <w:numId w:val="15"/>
      </w:numPr>
      <w:ind w:left="641" w:hanging="357"/>
    </w:pPr>
  </w:style>
  <w:style w:type="paragraph" w:styleId="ListBullet3">
    <w:name w:val="List Bullet 3"/>
    <w:basedOn w:val="ZsysbasisEmtio"/>
    <w:next w:val="BasistekstEmtio"/>
    <w:uiPriority w:val="98"/>
    <w:semiHidden/>
    <w:rsid w:val="00E7078D"/>
    <w:pPr>
      <w:numPr>
        <w:numId w:val="16"/>
      </w:numPr>
      <w:ind w:left="924" w:hanging="357"/>
    </w:pPr>
  </w:style>
  <w:style w:type="paragraph" w:styleId="ListBullet4">
    <w:name w:val="List Bullet 4"/>
    <w:basedOn w:val="ZsysbasisEmtio"/>
    <w:next w:val="BasistekstEmtio"/>
    <w:uiPriority w:val="98"/>
    <w:semiHidden/>
    <w:rsid w:val="00E7078D"/>
    <w:pPr>
      <w:numPr>
        <w:numId w:val="17"/>
      </w:numPr>
      <w:ind w:left="1208" w:hanging="357"/>
    </w:pPr>
  </w:style>
  <w:style w:type="paragraph" w:styleId="ListNumber">
    <w:name w:val="List Number"/>
    <w:basedOn w:val="ZsysbasisEmtio"/>
    <w:next w:val="BasistekstEmtio"/>
    <w:uiPriority w:val="98"/>
    <w:semiHidden/>
    <w:rsid w:val="00705849"/>
    <w:pPr>
      <w:numPr>
        <w:numId w:val="19"/>
      </w:numPr>
      <w:ind w:left="357" w:hanging="357"/>
    </w:pPr>
  </w:style>
  <w:style w:type="paragraph" w:styleId="ListNumber2">
    <w:name w:val="List Number 2"/>
    <w:basedOn w:val="ZsysbasisEmtio"/>
    <w:next w:val="BasistekstEmtio"/>
    <w:uiPriority w:val="98"/>
    <w:semiHidden/>
    <w:rsid w:val="00705849"/>
    <w:pPr>
      <w:numPr>
        <w:numId w:val="20"/>
      </w:numPr>
      <w:ind w:left="641" w:hanging="357"/>
    </w:pPr>
  </w:style>
  <w:style w:type="paragraph" w:styleId="ListNumber3">
    <w:name w:val="List Number 3"/>
    <w:basedOn w:val="ZsysbasisEmtio"/>
    <w:next w:val="BasistekstEmtio"/>
    <w:uiPriority w:val="98"/>
    <w:semiHidden/>
    <w:rsid w:val="00705849"/>
    <w:pPr>
      <w:numPr>
        <w:numId w:val="21"/>
      </w:numPr>
      <w:ind w:left="924" w:hanging="357"/>
    </w:pPr>
  </w:style>
  <w:style w:type="paragraph" w:styleId="ListNumber4">
    <w:name w:val="List Number 4"/>
    <w:basedOn w:val="ZsysbasisEmtio"/>
    <w:next w:val="BasistekstEmtio"/>
    <w:uiPriority w:val="98"/>
    <w:semiHidden/>
    <w:rsid w:val="00705849"/>
    <w:pPr>
      <w:numPr>
        <w:numId w:val="22"/>
      </w:numPr>
      <w:ind w:left="1208" w:hanging="357"/>
    </w:pPr>
  </w:style>
  <w:style w:type="paragraph" w:styleId="ListNumber5">
    <w:name w:val="List Number 5"/>
    <w:basedOn w:val="ZsysbasisEmtio"/>
    <w:next w:val="BasistekstEmtio"/>
    <w:uiPriority w:val="98"/>
    <w:semiHidden/>
    <w:rsid w:val="00705849"/>
    <w:pPr>
      <w:numPr>
        <w:numId w:val="23"/>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uiPriority w:val="4"/>
    <w:rsid w:val="00CB7600"/>
    <w:rPr>
      <w:vertAlign w:val="superscript"/>
    </w:rPr>
  </w:style>
  <w:style w:type="paragraph" w:styleId="FootnoteText">
    <w:name w:val="footnote text"/>
    <w:aliases w:val="Voetnoottekst Emtio"/>
    <w:basedOn w:val="ZsysbasisEmtio"/>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8"/>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Heading2Char">
    <w:name w:val="Heading 2 Char"/>
    <w:aliases w:val="Kop 2 Emtio Char,(Paragraaf) Emtio Char"/>
    <w:link w:val="Heading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DefaultParagraphFont"/>
    <w:link w:val="BasistekstEmtio"/>
    <w:locked/>
    <w:rsid w:val="00122BE4"/>
    <w:rPr>
      <w:rFonts w:ascii="Montserrat" w:hAnsi="Montserrat" w:cs="Maiandra GD"/>
      <w:color w:val="000000" w:themeColor="text1"/>
      <w:sz w:val="18"/>
      <w:szCs w:val="18"/>
    </w:rPr>
  </w:style>
  <w:style w:type="character" w:customStyle="1" w:styleId="FooterChar">
    <w:name w:val="Footer Char"/>
    <w:basedOn w:val="DefaultParagraphFont"/>
    <w:link w:val="Footer"/>
    <w:uiPriority w:val="99"/>
    <w:rsid w:val="00CD770B"/>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7F8EF548677A41952981D93893F4A1" ma:contentTypeVersion="2" ma:contentTypeDescription="Een nieuw document maken." ma:contentTypeScope="" ma:versionID="a1e879661b096e60640c1f2bd1817f8e">
  <xsd:schema xmlns:xsd="http://www.w3.org/2001/XMLSchema" xmlns:xs="http://www.w3.org/2001/XMLSchema" xmlns:p="http://schemas.microsoft.com/office/2006/metadata/properties" xmlns:ns2="84be7e51-2db9-46a6-830b-cd32d5277b85" targetNamespace="http://schemas.microsoft.com/office/2006/metadata/properties" ma:root="true" ma:fieldsID="3ddfc1d39281bc86775d23a8607535cb" ns2:_="">
    <xsd:import namespace="84be7e51-2db9-46a6-830b-cd32d5277b8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e7e51-2db9-46a6-830b-cd32d5277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2.xml><?xml version="1.0" encoding="utf-8"?>
<ds:datastoreItem xmlns:ds="http://schemas.openxmlformats.org/officeDocument/2006/customXml" ds:itemID="{3BBDC700-0D72-433A-8C12-4478C3F5D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e7e51-2db9-46a6-830b-cd32d5277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8DFF2-0921-44B6-A2B2-85AAE81168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BFBBF-CCE4-415E-B965-C45A10B4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554</Words>
  <Characters>3049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9</cp:revision>
  <dcterms:created xsi:type="dcterms:W3CDTF">2021-09-14T11:00:00Z</dcterms:created>
  <dcterms:modified xsi:type="dcterms:W3CDTF">2021-09-14T11:10:00Z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0x0101001A7F8EF548677A41952981D93893F4A1</vt:lpwstr>
  </property>
</Properties>
</file>